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63391" w14:textId="01AA4AA7" w:rsidR="00F85DF9" w:rsidRDefault="00976A13" w:rsidP="00D90AF3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oor </w:t>
      </w:r>
      <w:r w:rsidR="00C84642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Inschrijver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af te geven bij 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de </w:t>
      </w:r>
      <w:r w:rsidR="00F16AEC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Europese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F16AEC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niet-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openbare 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aanbesteding</w:t>
      </w:r>
    </w:p>
    <w:p w14:paraId="07B82599" w14:textId="11A53707" w:rsidR="00F91A8A" w:rsidRPr="00D90AF3" w:rsidRDefault="0016436D" w:rsidP="00F16AEC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proofErr w:type="gramStart"/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aangaande</w:t>
      </w:r>
      <w:proofErr w:type="gramEnd"/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de Opdracht voor “</w:t>
      </w:r>
      <w:proofErr w:type="spellStart"/>
      <w:r w:rsidR="00F16AEC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Stedebouwkundig</w:t>
      </w:r>
      <w:proofErr w:type="spellEnd"/>
      <w:r w:rsidR="00F16AEC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plan Verdiplein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”</w:t>
      </w:r>
    </w:p>
    <w:p w14:paraId="3E871701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5F8A5295" w14:textId="77777777" w:rsidR="00F446DD" w:rsidRPr="00D90AF3" w:rsidRDefault="00F446DD" w:rsidP="00D90AF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szCs w:val="20"/>
        </w:rPr>
      </w:pPr>
      <w:r w:rsidRPr="00D90AF3">
        <w:rPr>
          <w:rFonts w:asciiTheme="minorHAnsi" w:hAnsiTheme="minorHAnsi"/>
          <w:sz w:val="20"/>
        </w:rPr>
        <w:t>Hierbij verklaar</w:t>
      </w:r>
      <w:r w:rsidR="005A393E" w:rsidRPr="00D90AF3">
        <w:rPr>
          <w:rFonts w:asciiTheme="minorHAnsi" w:hAnsiTheme="minorHAnsi"/>
          <w:sz w:val="20"/>
        </w:rPr>
        <w:t>t ondergetekende</w:t>
      </w:r>
      <w:r w:rsidRPr="00D90AF3">
        <w:rPr>
          <w:rFonts w:asciiTheme="minorHAnsi" w:hAnsiTheme="minorHAnsi"/>
          <w:sz w:val="20"/>
        </w:rPr>
        <w:t xml:space="preserve"> naar eer en geweten dat er geen sprake is van Russische betrokkenheid bij de uitvoering van </w:t>
      </w:r>
      <w:r w:rsidR="00B3112B" w:rsidRPr="00D90AF3">
        <w:rPr>
          <w:rFonts w:asciiTheme="minorHAnsi" w:hAnsiTheme="minorHAnsi"/>
          <w:sz w:val="20"/>
        </w:rPr>
        <w:t xml:space="preserve">onderhavige </w:t>
      </w:r>
      <w:r w:rsidR="0016436D" w:rsidRPr="00D90AF3">
        <w:rPr>
          <w:rFonts w:asciiTheme="minorHAnsi" w:hAnsiTheme="minorHAnsi"/>
          <w:sz w:val="20"/>
        </w:rPr>
        <w:t>Opdracht</w:t>
      </w:r>
      <w:r w:rsidRPr="00D90AF3">
        <w:rPr>
          <w:rFonts w:asciiTheme="minorHAnsi" w:hAnsiTheme="minorHAnsi"/>
          <w:sz w:val="20"/>
        </w:rPr>
        <w:t xml:space="preserve"> </w:t>
      </w:r>
      <w:r w:rsidR="00AE5195" w:rsidRPr="00D90AF3">
        <w:rPr>
          <w:rFonts w:asciiTheme="minorHAnsi" w:hAnsiTheme="minorHAnsi"/>
          <w:sz w:val="20"/>
        </w:rPr>
        <w:t xml:space="preserve">(die </w:t>
      </w:r>
      <w:r w:rsidRPr="00D90AF3">
        <w:rPr>
          <w:rFonts w:asciiTheme="minorHAnsi" w:hAnsiTheme="minorHAnsi"/>
          <w:sz w:val="20"/>
        </w:rPr>
        <w:t xml:space="preserve">de drempels van artikel 5 </w:t>
      </w:r>
      <w:proofErr w:type="spellStart"/>
      <w:r w:rsidRPr="00D90AF3">
        <w:rPr>
          <w:rFonts w:asciiTheme="minorHAnsi" w:hAnsiTheme="minorHAnsi"/>
          <w:sz w:val="20"/>
        </w:rPr>
        <w:t>duodecies</w:t>
      </w:r>
      <w:proofErr w:type="spellEnd"/>
      <w:r w:rsidRPr="00D90AF3">
        <w:rPr>
          <w:rFonts w:asciiTheme="minorHAnsi" w:hAnsiTheme="minorHAnsi"/>
          <w:sz w:val="20"/>
        </w:rPr>
        <w:t xml:space="preserve"> van EU Verordening (EU) 833/2014 van 31 juli 2014</w:t>
      </w:r>
      <w:r w:rsidR="00396DD0" w:rsidRPr="00D90AF3">
        <w:rPr>
          <w:rFonts w:asciiTheme="minorHAnsi" w:hAnsiTheme="minorHAnsi"/>
          <w:sz w:val="20"/>
        </w:rPr>
        <w:t>,</w:t>
      </w:r>
      <w:r w:rsidRPr="00D90AF3">
        <w:rPr>
          <w:rFonts w:asciiTheme="minorHAnsi" w:hAnsiTheme="minorHAnsi"/>
          <w:sz w:val="20"/>
        </w:rPr>
        <w:t xml:space="preserve"> </w:t>
      </w:r>
      <w:proofErr w:type="gramStart"/>
      <w:r w:rsidRPr="00D90AF3">
        <w:rPr>
          <w:rFonts w:asciiTheme="minorHAnsi" w:hAnsiTheme="minorHAnsi"/>
          <w:sz w:val="20"/>
        </w:rPr>
        <w:t>betreffende</w:t>
      </w:r>
      <w:proofErr w:type="gramEnd"/>
      <w:r w:rsidRPr="00D90AF3">
        <w:rPr>
          <w:rFonts w:asciiTheme="minorHAnsi" w:hAnsiTheme="minorHAnsi"/>
          <w:sz w:val="20"/>
        </w:rPr>
        <w:t xml:space="preserve"> de beperkende maatregelen naar aanleiding van de acties van Rusland </w:t>
      </w:r>
      <w:r w:rsidRPr="00D90AF3">
        <w:rPr>
          <w:rFonts w:asciiTheme="minorHAnsi" w:hAnsiTheme="minorHAnsi"/>
          <w:sz w:val="20"/>
          <w:szCs w:val="20"/>
        </w:rPr>
        <w:t>die de situatie in Oekraïne destabiliseren, zoals gewijzigd bij Verordening 2022/578 van 8 april 2022</w:t>
      </w:r>
      <w:r w:rsidR="00AE5195" w:rsidRPr="00D90AF3">
        <w:rPr>
          <w:rFonts w:asciiTheme="minorHAnsi" w:hAnsiTheme="minorHAnsi"/>
          <w:sz w:val="20"/>
          <w:szCs w:val="20"/>
        </w:rPr>
        <w:t>,</w:t>
      </w:r>
      <w:r w:rsidRPr="00D90AF3">
        <w:rPr>
          <w:rFonts w:asciiTheme="minorHAnsi" w:hAnsiTheme="minorHAnsi"/>
          <w:sz w:val="20"/>
          <w:szCs w:val="20"/>
        </w:rPr>
        <w:t xml:space="preserve"> overschrijdt</w:t>
      </w:r>
      <w:r w:rsidR="0016436D" w:rsidRPr="00D90AF3">
        <w:rPr>
          <w:rFonts w:asciiTheme="minorHAnsi" w:hAnsiTheme="minorHAnsi"/>
          <w:sz w:val="20"/>
          <w:szCs w:val="20"/>
        </w:rPr>
        <w:t>)</w:t>
      </w:r>
      <w:r w:rsidRPr="00D90AF3">
        <w:rPr>
          <w:rFonts w:asciiTheme="minorHAnsi" w:hAnsiTheme="minorHAnsi"/>
          <w:sz w:val="20"/>
          <w:szCs w:val="20"/>
        </w:rPr>
        <w:t>.</w:t>
      </w:r>
    </w:p>
    <w:p w14:paraId="588F1A6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04F5FB48" w14:textId="77777777" w:rsidR="00F446DD" w:rsidRPr="00D90AF3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6BB59C4C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3139F0B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6D485E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7221DE8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864068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505AC57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555C24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60A7D5A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6EB3C98" w14:textId="77777777" w:rsidR="00D90AF3" w:rsidRDefault="00D90AF3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5B77A695" w14:textId="583D68D3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Aldus naar waarheid ondertekend </w:t>
      </w:r>
      <w:proofErr w:type="gramStart"/>
      <w:r w:rsidRPr="00D90AF3">
        <w:rPr>
          <w:rFonts w:ascii="Calibri" w:hAnsi="Calibri"/>
          <w:szCs w:val="20"/>
        </w:rPr>
        <w:t>op  d.d.</w:t>
      </w:r>
      <w:proofErr w:type="gramEnd"/>
      <w:r w:rsidRPr="00D90AF3">
        <w:rPr>
          <w:rFonts w:ascii="Calibri" w:hAnsi="Calibri"/>
          <w:szCs w:val="20"/>
        </w:rPr>
        <w:t xml:space="preserve"> …………………………… (datum), te </w:t>
      </w:r>
    </w:p>
    <w:p w14:paraId="183E8782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31E156DA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……………….…………………………. (</w:t>
      </w:r>
      <w:proofErr w:type="gramStart"/>
      <w:r w:rsidRPr="00D90AF3">
        <w:rPr>
          <w:rFonts w:ascii="Calibri" w:hAnsi="Calibri"/>
          <w:szCs w:val="20"/>
        </w:rPr>
        <w:t>plaats</w:t>
      </w:r>
      <w:proofErr w:type="gramEnd"/>
      <w:r w:rsidRPr="00D90AF3">
        <w:rPr>
          <w:rFonts w:ascii="Calibri" w:hAnsi="Calibri"/>
          <w:szCs w:val="20"/>
        </w:rPr>
        <w:t>),</w:t>
      </w:r>
    </w:p>
    <w:p w14:paraId="2CCDADC2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98FA6AB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6F9DAFE" w14:textId="77777777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proofErr w:type="gramStart"/>
      <w:r w:rsidRPr="00D90AF3">
        <w:rPr>
          <w:rFonts w:ascii="Calibri" w:hAnsi="Calibri"/>
          <w:szCs w:val="20"/>
        </w:rPr>
        <w:t>door</w:t>
      </w:r>
      <w:proofErr w:type="gramEnd"/>
      <w:r w:rsidRPr="00D90AF3">
        <w:rPr>
          <w:rFonts w:ascii="Calibri" w:hAnsi="Calibri"/>
          <w:szCs w:val="20"/>
        </w:rPr>
        <w:t xml:space="preserve"> ………………………………………………………… (naam tekenbevoegde functionaris)</w:t>
      </w:r>
    </w:p>
    <w:p w14:paraId="7A531930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0FA3B40" w14:textId="77777777" w:rsidR="00F309FC" w:rsidRPr="00D90AF3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proofErr w:type="gramStart"/>
      <w:r w:rsidRPr="00D90AF3">
        <w:rPr>
          <w:rFonts w:ascii="Calibri" w:hAnsi="Calibri"/>
          <w:szCs w:val="20"/>
        </w:rPr>
        <w:t>in</w:t>
      </w:r>
      <w:proofErr w:type="gramEnd"/>
      <w:r w:rsidRPr="00D90AF3">
        <w:rPr>
          <w:rFonts w:ascii="Calibri" w:hAnsi="Calibri"/>
          <w:szCs w:val="20"/>
        </w:rPr>
        <w:t xml:space="preserve"> de functie van ………………………………………………</w:t>
      </w:r>
      <w:proofErr w:type="gramStart"/>
      <w:r w:rsidRPr="00D90AF3">
        <w:rPr>
          <w:rFonts w:ascii="Calibri" w:hAnsi="Calibri"/>
          <w:szCs w:val="20"/>
        </w:rPr>
        <w:t>…….</w:t>
      </w:r>
      <w:proofErr w:type="gramEnd"/>
      <w:r w:rsidRPr="00D90AF3">
        <w:rPr>
          <w:rFonts w:ascii="Calibri" w:hAnsi="Calibri"/>
          <w:szCs w:val="20"/>
        </w:rPr>
        <w:t xml:space="preserve">. </w:t>
      </w:r>
    </w:p>
    <w:p w14:paraId="7ABFE6FB" w14:textId="77777777" w:rsidR="00F309FC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2F0D1821" w14:textId="77777777" w:rsidR="00F864B5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proofErr w:type="gramStart"/>
      <w:r w:rsidRPr="00D90AF3">
        <w:rPr>
          <w:rFonts w:ascii="Calibri" w:hAnsi="Calibri"/>
          <w:szCs w:val="20"/>
        </w:rPr>
        <w:t>bij</w:t>
      </w:r>
      <w:proofErr w:type="gramEnd"/>
      <w:r w:rsidRPr="00D90AF3">
        <w:rPr>
          <w:rFonts w:ascii="Calibri" w:hAnsi="Calibri"/>
          <w:szCs w:val="20"/>
        </w:rPr>
        <w:t xml:space="preserve"> </w:t>
      </w:r>
      <w:r w:rsidR="00F864B5" w:rsidRPr="00D90AF3">
        <w:rPr>
          <w:rFonts w:ascii="Calibri" w:hAnsi="Calibri"/>
          <w:szCs w:val="20"/>
        </w:rPr>
        <w:t>……………………………………………</w:t>
      </w:r>
      <w:r w:rsidRPr="00D90AF3">
        <w:rPr>
          <w:rFonts w:ascii="Calibri" w:hAnsi="Calibri"/>
          <w:szCs w:val="20"/>
        </w:rPr>
        <w:t>(</w:t>
      </w:r>
      <w:r w:rsidR="00F864B5" w:rsidRPr="00D90AF3">
        <w:rPr>
          <w:rFonts w:ascii="Calibri" w:hAnsi="Calibri"/>
          <w:szCs w:val="20"/>
        </w:rPr>
        <w:t>organisatie/bedrijf)</w:t>
      </w:r>
      <w:r w:rsidR="00C3093A" w:rsidRPr="00D90AF3">
        <w:rPr>
          <w:rFonts w:ascii="Calibri" w:hAnsi="Calibri"/>
          <w:szCs w:val="20"/>
        </w:rPr>
        <w:t>,</w:t>
      </w:r>
      <w:r w:rsidR="00F864B5" w:rsidRPr="00D90AF3">
        <w:rPr>
          <w:rFonts w:ascii="Calibri" w:hAnsi="Calibri"/>
          <w:szCs w:val="20"/>
        </w:rPr>
        <w:t xml:space="preserve"> </w:t>
      </w:r>
    </w:p>
    <w:p w14:paraId="24638806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966267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7EDDBC3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B89FA19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74C5771" w14:textId="77777777" w:rsidR="00F864B5" w:rsidRPr="00D90AF3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………………………………………………………………….. (</w:t>
      </w:r>
      <w:proofErr w:type="gramStart"/>
      <w:r w:rsidRPr="00D90AF3">
        <w:rPr>
          <w:rFonts w:ascii="Calibri" w:hAnsi="Calibri"/>
          <w:szCs w:val="20"/>
        </w:rPr>
        <w:t>handtekening</w:t>
      </w:r>
      <w:proofErr w:type="gramEnd"/>
      <w:r w:rsidRPr="00D90AF3">
        <w:rPr>
          <w:rFonts w:ascii="Calibri" w:hAnsi="Calibri"/>
          <w:szCs w:val="20"/>
        </w:rPr>
        <w:t>)</w:t>
      </w:r>
    </w:p>
    <w:p w14:paraId="66C35307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sectPr w:rsidR="00F446DD" w:rsidRPr="00D90AF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E14C" w14:textId="77777777" w:rsidR="00C14006" w:rsidRDefault="00C14006" w:rsidP="00F91A8A">
      <w:pPr>
        <w:spacing w:line="240" w:lineRule="auto"/>
      </w:pPr>
      <w:r>
        <w:separator/>
      </w:r>
    </w:p>
  </w:endnote>
  <w:endnote w:type="continuationSeparator" w:id="0">
    <w:p w14:paraId="6D4B22C1" w14:textId="77777777" w:rsidR="00C14006" w:rsidRDefault="00C14006" w:rsidP="00F91A8A">
      <w:pPr>
        <w:spacing w:line="240" w:lineRule="auto"/>
      </w:pPr>
      <w:r>
        <w:continuationSeparator/>
      </w:r>
    </w:p>
  </w:endnote>
  <w:endnote w:type="continuationNotice" w:id="1">
    <w:p w14:paraId="5482707D" w14:textId="77777777" w:rsidR="00C14006" w:rsidRDefault="00C140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B6A2" w14:textId="7E60A55E" w:rsidR="00F91A8A" w:rsidRPr="00B94CE5" w:rsidRDefault="00F16AEC">
    <w:pPr>
      <w:pStyle w:val="Voettekst"/>
      <w:rPr>
        <w:rStyle w:val="DuidelijkcitaatChar"/>
        <w:sz w:val="14"/>
        <w:szCs w:val="14"/>
      </w:rPr>
    </w:pPr>
    <w:proofErr w:type="spellStart"/>
    <w:r>
      <w:rPr>
        <w:rStyle w:val="DuidelijkcitaatChar"/>
        <w:i/>
        <w:iCs w:val="0"/>
        <w:sz w:val="14"/>
        <w:szCs w:val="14"/>
      </w:rPr>
      <w:t>Stedebouwkundig</w:t>
    </w:r>
    <w:proofErr w:type="spellEnd"/>
    <w:r>
      <w:rPr>
        <w:rStyle w:val="DuidelijkcitaatChar"/>
        <w:i/>
        <w:iCs w:val="0"/>
        <w:sz w:val="14"/>
        <w:szCs w:val="14"/>
      </w:rPr>
      <w:t xml:space="preserve"> plan </w:t>
    </w:r>
    <w:proofErr w:type="gramStart"/>
    <w:r>
      <w:rPr>
        <w:rStyle w:val="DuidelijkcitaatChar"/>
        <w:i/>
        <w:iCs w:val="0"/>
        <w:sz w:val="14"/>
        <w:szCs w:val="14"/>
      </w:rPr>
      <w:t xml:space="preserve">Verdiplein </w:t>
    </w:r>
    <w:r w:rsidR="00D90AF3" w:rsidRPr="00B94CE5">
      <w:rPr>
        <w:rStyle w:val="DuidelijkcitaatChar"/>
        <w:sz w:val="14"/>
        <w:szCs w:val="14"/>
      </w:rPr>
      <w:t xml:space="preserve"> </w:t>
    </w:r>
    <w:r w:rsidR="00D90AF3" w:rsidRPr="00B94CE5">
      <w:rPr>
        <w:sz w:val="14"/>
        <w:szCs w:val="20"/>
      </w:rPr>
      <w:tab/>
    </w:r>
    <w:proofErr w:type="gramEnd"/>
    <w:r w:rsidR="00D90AF3" w:rsidRPr="00B94CE5">
      <w:rPr>
        <w:rStyle w:val="DuidelijkcitaatChar"/>
        <w:sz w:val="14"/>
        <w:szCs w:val="14"/>
      </w:rPr>
      <w:t xml:space="preserve">Pagina </w:t>
    </w:r>
    <w:r w:rsidR="00D90AF3" w:rsidRPr="00B94CE5">
      <w:rPr>
        <w:rStyle w:val="DuidelijkcitaatChar"/>
        <w:sz w:val="14"/>
        <w:szCs w:val="14"/>
      </w:rPr>
      <w:fldChar w:fldCharType="begin"/>
    </w:r>
    <w:r w:rsidR="00D90AF3" w:rsidRPr="00B94CE5">
      <w:rPr>
        <w:rStyle w:val="DuidelijkcitaatChar"/>
        <w:sz w:val="14"/>
        <w:szCs w:val="14"/>
      </w:rPr>
      <w:instrText>PAGE</w:instrText>
    </w:r>
    <w:r w:rsidR="00D90AF3" w:rsidRPr="00B94CE5">
      <w:rPr>
        <w:rStyle w:val="DuidelijkcitaatChar"/>
        <w:sz w:val="14"/>
        <w:szCs w:val="14"/>
      </w:rPr>
      <w:fldChar w:fldCharType="separate"/>
    </w:r>
    <w:r w:rsidR="00D90AF3" w:rsidRPr="00B94CE5">
      <w:rPr>
        <w:rStyle w:val="DuidelijkcitaatChar"/>
        <w:sz w:val="14"/>
        <w:szCs w:val="14"/>
      </w:rPr>
      <w:t>1</w:t>
    </w:r>
    <w:r w:rsidR="00D90AF3" w:rsidRPr="00B94CE5">
      <w:rPr>
        <w:rStyle w:val="DuidelijkcitaatChar"/>
        <w:sz w:val="14"/>
        <w:szCs w:val="14"/>
      </w:rPr>
      <w:fldChar w:fldCharType="end"/>
    </w:r>
    <w:r w:rsidR="00D90AF3" w:rsidRPr="00B94CE5">
      <w:rPr>
        <w:rStyle w:val="DuidelijkcitaatChar"/>
        <w:sz w:val="14"/>
        <w:szCs w:val="14"/>
      </w:rPr>
      <w:t xml:space="preserve"> van </w:t>
    </w:r>
    <w:r w:rsidR="00D90AF3" w:rsidRPr="00B94CE5">
      <w:rPr>
        <w:rStyle w:val="DuidelijkcitaatChar"/>
        <w:sz w:val="14"/>
        <w:szCs w:val="14"/>
      </w:rPr>
      <w:fldChar w:fldCharType="begin"/>
    </w:r>
    <w:r w:rsidR="00D90AF3" w:rsidRPr="00B94CE5">
      <w:rPr>
        <w:rStyle w:val="DuidelijkcitaatChar"/>
        <w:sz w:val="14"/>
        <w:szCs w:val="14"/>
      </w:rPr>
      <w:instrText>NUMPAGES</w:instrText>
    </w:r>
    <w:r w:rsidR="00D90AF3" w:rsidRPr="00B94CE5">
      <w:rPr>
        <w:rStyle w:val="DuidelijkcitaatChar"/>
        <w:sz w:val="14"/>
        <w:szCs w:val="14"/>
      </w:rPr>
      <w:fldChar w:fldCharType="separate"/>
    </w:r>
    <w:r w:rsidR="00D90AF3" w:rsidRPr="00B94CE5">
      <w:rPr>
        <w:rStyle w:val="DuidelijkcitaatChar"/>
        <w:sz w:val="14"/>
        <w:szCs w:val="14"/>
      </w:rPr>
      <w:t>1</w:t>
    </w:r>
    <w:r w:rsidR="00D90AF3" w:rsidRPr="00B94CE5">
      <w:rPr>
        <w:rStyle w:val="DuidelijkcitaatCha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C51EA" w14:textId="77777777" w:rsidR="00C14006" w:rsidRDefault="00C14006" w:rsidP="00F91A8A">
      <w:pPr>
        <w:spacing w:line="240" w:lineRule="auto"/>
      </w:pPr>
      <w:r>
        <w:separator/>
      </w:r>
    </w:p>
  </w:footnote>
  <w:footnote w:type="continuationSeparator" w:id="0">
    <w:p w14:paraId="04BCE655" w14:textId="77777777" w:rsidR="00C14006" w:rsidRDefault="00C14006" w:rsidP="00F91A8A">
      <w:pPr>
        <w:spacing w:line="240" w:lineRule="auto"/>
      </w:pPr>
      <w:r>
        <w:continuationSeparator/>
      </w:r>
    </w:p>
  </w:footnote>
  <w:footnote w:type="continuationNotice" w:id="1">
    <w:p w14:paraId="0430428D" w14:textId="77777777" w:rsidR="00C14006" w:rsidRDefault="00C140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0F4B" w14:textId="470DCCD1" w:rsidR="00264584" w:rsidRDefault="00264584" w:rsidP="00264584">
    <w:pPr>
      <w:pStyle w:val="Kop1-Ab"/>
      <w:numPr>
        <w:ilvl w:val="0"/>
        <w:numId w:val="0"/>
      </w:numPr>
      <w:ind w:left="360" w:hanging="360"/>
      <w:rPr>
        <w:sz w:val="36"/>
        <w:szCs w:val="36"/>
        <w:lang w:eastAsia="en-US"/>
      </w:rPr>
    </w:pPr>
    <w:r w:rsidRPr="00D90AF3">
      <w:rPr>
        <w:sz w:val="36"/>
        <w:szCs w:val="36"/>
        <w:lang w:eastAsia="en-US"/>
      </w:rPr>
      <w:t xml:space="preserve">Bijlage </w:t>
    </w:r>
    <w:r w:rsidR="00F16AEC">
      <w:rPr>
        <w:sz w:val="36"/>
        <w:szCs w:val="36"/>
        <w:lang w:eastAsia="en-US"/>
      </w:rPr>
      <w:t>X</w:t>
    </w:r>
    <w:r w:rsidRPr="00D90AF3">
      <w:rPr>
        <w:sz w:val="36"/>
        <w:szCs w:val="36"/>
        <w:lang w:eastAsia="en-US"/>
      </w:rPr>
      <w:t xml:space="preserve"> - Verklaring van geen-Russische betrokkenheid</w:t>
    </w:r>
  </w:p>
  <w:p w14:paraId="0E48DFAC" w14:textId="77777777" w:rsidR="00264584" w:rsidRDefault="0026458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13879"/>
    <w:multiLevelType w:val="multilevel"/>
    <w:tmpl w:val="7E52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9779088">
    <w:abstractNumId w:val="0"/>
  </w:num>
  <w:num w:numId="2" w16cid:durableId="994452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F3"/>
    <w:rsid w:val="000104AF"/>
    <w:rsid w:val="000E089A"/>
    <w:rsid w:val="000E27D1"/>
    <w:rsid w:val="000F6093"/>
    <w:rsid w:val="0016436D"/>
    <w:rsid w:val="00183BFF"/>
    <w:rsid w:val="00186254"/>
    <w:rsid w:val="002143A2"/>
    <w:rsid w:val="002163BB"/>
    <w:rsid w:val="00264584"/>
    <w:rsid w:val="003747B2"/>
    <w:rsid w:val="00396DD0"/>
    <w:rsid w:val="00404F25"/>
    <w:rsid w:val="0040782B"/>
    <w:rsid w:val="00420759"/>
    <w:rsid w:val="004B58CA"/>
    <w:rsid w:val="004C43D0"/>
    <w:rsid w:val="004D0177"/>
    <w:rsid w:val="004D41FC"/>
    <w:rsid w:val="004E1F8D"/>
    <w:rsid w:val="0051511D"/>
    <w:rsid w:val="005355A5"/>
    <w:rsid w:val="00584833"/>
    <w:rsid w:val="005A393E"/>
    <w:rsid w:val="005E1D2B"/>
    <w:rsid w:val="005E6F61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03705"/>
    <w:rsid w:val="0093471B"/>
    <w:rsid w:val="009439DD"/>
    <w:rsid w:val="00967BB0"/>
    <w:rsid w:val="00973822"/>
    <w:rsid w:val="00976A13"/>
    <w:rsid w:val="009E3F13"/>
    <w:rsid w:val="00A9425F"/>
    <w:rsid w:val="00AB7BF2"/>
    <w:rsid w:val="00AD6815"/>
    <w:rsid w:val="00AE5195"/>
    <w:rsid w:val="00B3112B"/>
    <w:rsid w:val="00B94CE5"/>
    <w:rsid w:val="00BA1B56"/>
    <w:rsid w:val="00C11A89"/>
    <w:rsid w:val="00C14006"/>
    <w:rsid w:val="00C3093A"/>
    <w:rsid w:val="00C4694D"/>
    <w:rsid w:val="00C62929"/>
    <w:rsid w:val="00C84642"/>
    <w:rsid w:val="00CF7BE8"/>
    <w:rsid w:val="00D90AF3"/>
    <w:rsid w:val="00ED17F8"/>
    <w:rsid w:val="00EF519D"/>
    <w:rsid w:val="00F16AEC"/>
    <w:rsid w:val="00F309FC"/>
    <w:rsid w:val="00F43776"/>
    <w:rsid w:val="00F446DD"/>
    <w:rsid w:val="00F85DF9"/>
    <w:rsid w:val="00F864B5"/>
    <w:rsid w:val="00F91A8A"/>
    <w:rsid w:val="00FA731B"/>
    <w:rsid w:val="00FB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F6C82A"/>
  <w15:chartTrackingRefBased/>
  <w15:docId w15:val="{19041D5C-7D65-41C7-A095-FF5ADB31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aliases w:val="Kop 2 - aanbestedingen,Kop 2 aanbestedingen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aliases w:val="Kop 2 - aanbestedingen Char,Kop 2 aanbestedingen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customStyle="1" w:styleId="Kop1-Ab">
    <w:name w:val="Kop 1 - Ab"/>
    <w:basedOn w:val="Kop1"/>
    <w:link w:val="Kop1-AbChar"/>
    <w:qFormat/>
    <w:rsid w:val="00D90AF3"/>
    <w:pPr>
      <w:numPr>
        <w:numId w:val="2"/>
      </w:numPr>
      <w:spacing w:line="240" w:lineRule="auto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D90AF3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Lijstalinea">
    <w:name w:val="List Paragraph"/>
    <w:aliases w:val="Reference List,Opsomming,DVT lijst,3 *-,opsomming 1,2,paginanummer,List Paragraph1,lp1,-_BOMW"/>
    <w:basedOn w:val="Standaard"/>
    <w:link w:val="LijstalineaChar"/>
    <w:uiPriority w:val="34"/>
    <w:qFormat/>
    <w:rsid w:val="00D90AF3"/>
    <w:pPr>
      <w:spacing w:line="240" w:lineRule="auto"/>
      <w:ind w:left="720"/>
    </w:pPr>
    <w:rPr>
      <w:rFonts w:ascii="Calibri" w:hAnsi="Calibri" w:cs="Calibri"/>
      <w:sz w:val="22"/>
    </w:r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"/>
    <w:basedOn w:val="Standaardalinea-lettertype"/>
    <w:link w:val="Lijstalinea"/>
    <w:uiPriority w:val="34"/>
    <w:locked/>
    <w:rsid w:val="00D90AF3"/>
    <w:rPr>
      <w:rFonts w:ascii="Calibri" w:hAnsi="Calibri" w:cs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0A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0AF3"/>
    <w:rPr>
      <w:rFonts w:ascii="Calibri" w:hAnsi="Calibri" w:cs="Calibri"/>
      <w:i/>
      <w:iCs/>
      <w:color w:val="00B0F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79870b55174fef5511622034377e207d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c4769e1a3ba8cbeb881dd4de791d5b7e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purl.org/dc/elements/1.1/"/>
    <ds:schemaRef ds:uri="a0cf0202-a5c5-484a-8f56-a5c31f00845a"/>
    <ds:schemaRef ds:uri="f7f8b349-3925-43c0-afb0-a9f218744f17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68092ac-094d-4b25-8875-bf4b9d8d8c1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2A6EE-E7B8-4EFA-BE18-63C1DD864AD1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Rijkers - Dubbeld, Sascha</cp:lastModifiedBy>
  <cp:revision>12</cp:revision>
  <cp:lastPrinted>2024-08-27T08:33:00Z</cp:lastPrinted>
  <dcterms:created xsi:type="dcterms:W3CDTF">2024-07-30T06:33:00Z</dcterms:created>
  <dcterms:modified xsi:type="dcterms:W3CDTF">2025-09-24T08:36:00Z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MediaServiceImageTags">
    <vt:lpwstr/>
  </property>
  <property fmtid="{D5CDD505-2E9C-101B-9397-08002B2CF9AE}" pid="4" name="Afdeling">
    <vt:lpwstr>2;#JUR|c13dae60-aece-4cd4-a722-d80de7d0f43c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0df825399604963aac3cebdc647a116">
    <vt:lpwstr>JUR|c13dae60-aece-4cd4-a722-d80de7d0f43c</vt:lpwstr>
  </property>
  <property fmtid="{D5CDD505-2E9C-101B-9397-08002B2CF9AE}" pid="11" name="xd_Signature">
    <vt:bool>false</vt:bool>
  </property>
  <property fmtid="{D5CDD505-2E9C-101B-9397-08002B2CF9AE}" pid="12" name="Afdelingnaam">
    <vt:lpwstr>1;#PPI|5380aa0e-a8ab-4a3d-bf73-9d74f369ec86</vt:lpwstr>
  </property>
</Properties>
</file>